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最美瞬间｜服务适用范围与法务说明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7 · 最美瞬间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7-最美瞬间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飞猪航司富内容接入｜7 最美瞬间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