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机上设备｜服务适用范围与法务说明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6 · 机上设备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6-机上设备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飞猪航司富内容接入｜6 机上设备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