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酒水搭配｜服务适用范围与法务说明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5.6 · 酒水搭配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5-用餐体验/酒水搭配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飞猪航司富内容接入｜5.6 酒水搭配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