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自选美馔｜服务适用范围与法务说明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5.2 · 自选美馔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5-用餐体验/自选美馔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飞猪航司富内容接入｜5.2 自选美馔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