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样例菜单｜服务适用范围与法务说明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5.5 · 样例菜单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5-用餐体验/样例菜单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飞猪航司富内容接入｜5.5 样例菜单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