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国泰精选｜服务适用范围与法务说明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5.1 · 国泰精选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5-用餐体验/国泰精选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飞猪航司富内容接入｜5.1 国泰精选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