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用餐体验主视频｜服务适用范围与法务说明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5.0 · 用餐体验主视频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5-用餐体验/主视频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飞猪航司富内容接入｜5.0 用餐体验主视频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