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中华经典｜服务适用范围与法务说明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5.4 · 中华经典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5-用餐体验/中华经典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飞猪航司富内容接入｜5.4 中华经典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