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到达准备｜服务适用范围与法务说明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4.6 · 到达准备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4-机上服务/6-到达准备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飞猪航司富内容接入｜4.6 到达准备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