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夜航照护｜服务适用范围与法务说明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4.5 · 夜航照护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4-机上服务/5-夜航照护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飞猪航司富内容接入｜4.5 夜航照护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