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铺床服务｜服务适用范围与法务说明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4.4 · 铺床服务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4-机上服务/4-铺床服务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飞猪航司富内容接入｜4.4 铺床服务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