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旅行备品｜服务适用范围与法务说明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4.3 · 旅行备品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4-机上服务/3-旅行备品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飞猪航司富内容接入｜4.3 旅行备品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