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欢迎酒水｜服务适用范围与法务说明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4.2 · 欢迎酒水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4-机上服务/2-欢迎酒水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飞猪航司富内容接入｜4.2 欢迎酒水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