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迎宾安顿｜服务适用范围与法务说明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4.1 · 迎宾安顿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4-机上服务/1-迎宾安顿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飞猪航司富内容接入｜4.1 迎宾安顿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