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快捷登机｜服务适用范围与法务说明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3 · 快捷登机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3-快捷登机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飞猪航司富内容接入｜3 快捷登机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