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餐饮茶歇｜服务适用范围与法务说明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2.9 · 餐饮茶歇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2-机场休息/餐饮茶歇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飞猪航司富内容接入｜2.9 餐饮茶歇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