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玲珑堂｜服务适用范围与法务说明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2.5 · 玲珑堂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2-机场休息/贵宾厅/玲珑堂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飞猪航司富内容接入｜2.5 玲珑堂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