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玉衡堂商务｜服务适用范围与法务说明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2.3 · 玉衡堂商务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2-机场休息/贵宾厅/玉衡堂商务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飞猪航司富内容接入｜2.3 玉衡堂商务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