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安静休息区｜服务适用范围与法务说明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2.10 · 安静休息区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2-机场休息/安静休息区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飞猪航司富内容接入｜2.10 安静休息区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