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亲子乐园｜服务适用范围与法务说明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2.6 · 亲子乐园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2-机场休息/亲子乐园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飞猪航司富内容接入｜2.6 亲子乐园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