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地面接驳｜服务适用范围与法务说明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1 · 地面接驳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1-地面接驳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飞猪航司富内容接入｜1 地面接驳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